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561971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267030F" w14:textId="77777777" w:rsidR="008469AA" w:rsidRDefault="00000000">
      <w:pPr>
        <w:pStyle w:val="BodyText"/>
        <w:keepNext/>
      </w:pPr>
      <w:r>
        <w:t>Before solving, label the part, whole, percent, and missing quantity.</w:t>
      </w:r>
    </w:p>
    <w:p w14:paraId="04ED34F0" w14:textId="77777777" w:rsidR="008469AA" w:rsidRDefault="00000000">
      <w:pPr>
        <w:pStyle w:val="Compact"/>
        <w:keepNext/>
        <w:numPr>
          <w:ilvl w:val="0"/>
          <w:numId w:val="132"/>
        </w:numPr>
      </w:pPr>
      <w:r>
        <w:t>A store sold 75% of 160 tickets. How many were sold?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B14908A" w14:textId="77777777" w:rsidR="008469AA" w:rsidRDefault="00000000">
      <w:pPr>
        <w:keepNext/>
        <w:numPr>
          <w:ilvl w:val="0"/>
          <w:numId w:val="132"/>
        </w:numPr>
      </w:pPr>
      <w:r>
        <w:t>Fifty-four students are in Grade 8. That is 30% of the school. How many students are in the school?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F9BE31" w14:textId="77777777" w:rsidR="008469AA" w:rsidRDefault="00000000">
      <w:pPr>
        <w:keepNext/>
        <w:numPr>
          <w:ilvl w:val="0"/>
          <w:numId w:val="132"/>
        </w:numPr>
      </w:pPr>
      <w:r>
        <w:t>A player made 18 of 24 shots. What percent did the player make?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02699E" w14:textId="77777777" w:rsidR="008469AA" w:rsidRDefault="00000000">
      <w:pPr>
        <w:keepNext/>
        <w:numPr>
          <w:ilvl w:val="0"/>
          <w:numId w:val="132"/>
        </w:numPr>
      </w:pPr>
      <w:r>
        <w:t>A student says 20% of what number is 8, so the answer is 8 × 0.20. Explain the mistake.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9AA9FD" w14:textId="77777777" w:rsidR="008469AA" w:rsidRDefault="00000000">
      <w:pPr>
        <w:keepNext/>
        <w:numPr>
          <w:ilvl w:val="0"/>
          <w:numId w:val="132"/>
        </w:numPr>
      </w:pPr>
      <w:r>
        <w:t>A class has 40 students. Twelve are absent. What percent is absent?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17835B6" w14:textId="77777777" w:rsidR="008469AA" w:rsidRDefault="00000000">
      <w:pPr>
        <w:keepNext/>
        <w:numPr>
          <w:ilvl w:val="0"/>
          <w:numId w:val="132"/>
        </w:numPr>
      </w:pPr>
      <w:r>
        <w:t>A charity has collected $360, which is 45% of its goal. What is the goal?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B1690D" w14:textId="77777777" w:rsidR="008469AA" w:rsidRDefault="00000000">
      <w:pPr>
        <w:keepNext/>
        <w:numPr>
          <w:ilvl w:val="0"/>
          <w:numId w:val="132"/>
        </w:numPr>
      </w:pPr>
      <w:r>
        <w:t>A discount is 30% of an original price of $80. What is the discount amount?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017DAB6" w14:textId="77777777" w:rsidR="008469AA" w:rsidRDefault="00000000">
      <w:pPr>
        <w:keepNext/>
        <w:numPr>
          <w:ilvl w:val="0"/>
          <w:numId w:val="132"/>
        </w:numPr>
      </w:pPr>
      <w:r>
        <w:t>A student earns 27 points out of 36. What percent is the score?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2E3A6E" w14:textId="77777777" w:rsidR="008469AA" w:rsidRDefault="00000000">
      <w:pPr>
        <w:keepNext/>
        <w:numPr>
          <w:ilvl w:val="0"/>
          <w:numId w:val="132"/>
        </w:numPr>
      </w:pPr>
      <w:r>
        <w:t>Create one problem for each type: missing part, missing whole, and missing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E845E48" w14:textId="77777777" w:rsidR="008469AA" w:rsidRDefault="00000000">
      <w:pPr>
        <w:keepNext/>
        <w:numPr>
          <w:ilvl w:val="0"/>
          <w:numId w:val="132"/>
        </w:numPr>
      </w:pPr>
      <w:r>
        <w:lastRenderedPageBreak/>
        <w:t>Explain how the three problems in Question 9 use the same relationship but different operations.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21E592" w14:textId="77777777" w:rsidR="008469AA" w:rsidRDefault="00000000">
      <w:pPr>
        <w:keepNext/>
        <w:numPr>
          <w:ilvl w:val="0"/>
          <w:numId w:val="132"/>
        </w:numPr>
      </w:pPr>
      <w:r>
        <w:rPr>
          <w:b/>
          <w:bCs/>
        </w:rPr>
        <w:t>What matters and what doesn’t:</w:t>
      </w:r>
      <w:r>
        <w:t xml:space="preserve"> A charity collected $450 over 6 hours, with 12 volunteers helping. This was 30% of its fundraising goal. What is the goal?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70DDB8" w14:textId="77777777" w:rsidR="008469AA" w:rsidRDefault="00000000">
      <w:pPr>
        <w:keepNext/>
        <w:numPr>
          <w:ilvl w:val="0"/>
          <w:numId w:val="132"/>
        </w:numPr>
      </w:pPr>
      <w:r>
        <w:rPr>
          <w:b/>
          <w:bCs/>
        </w:rPr>
        <w:t>Reconstruct the situation:</w:t>
      </w:r>
      <w:r>
        <w:t xml:space="preserve"> The equation 45 = 0.60 × 75 represents a real percent situation. Write a context for it, and identify which number is the part, which is the percent, and which is the whole.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F6A0DB" w14:textId="77777777" w:rsidR="008469AA" w:rsidRDefault="00000000">
      <w:bookmarkStart w:id="336" w:name="mixed-application-worksheet-c_Copy_5_574"/>
      <w:r>
        <w:rPr>
          <w:noProof/>
        </w:rPr>
        <mc:AlternateContent>
          <mc:Choice Requires="wps">
            <w:drawing>
              <wp:inline distT="0" distB="0" distL="0" distR="0" wp14:anchorId="15AAD29A" wp14:editId="555E0D4D">
                <wp:extent cx="5143500" cy="15440"/>
                <wp:effectExtent l="0" t="0" r="0" b="0"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AEDC084" id="Rectangle 204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36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